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E90FC" w14:textId="77777777" w:rsidR="00F71027" w:rsidRPr="000B0C85" w:rsidRDefault="00296534" w:rsidP="00762835">
      <w:pPr>
        <w:pStyle w:val="1"/>
        <w:spacing w:before="0"/>
        <w:jc w:val="center"/>
        <w:rPr>
          <w:rFonts w:ascii="Times New Roman" w:hAnsi="Times New Roman" w:cs="Times New Roman"/>
          <w:color w:val="auto"/>
          <w:lang w:val="ru-RU"/>
        </w:rPr>
      </w:pPr>
      <w:bookmarkStart w:id="0" w:name="_Hlk236738173"/>
      <w:r w:rsidRPr="000B0C85">
        <w:rPr>
          <w:rFonts w:ascii="Times New Roman" w:hAnsi="Times New Roman" w:cs="Times New Roman"/>
          <w:color w:val="auto"/>
          <w:lang w:val="ru-RU"/>
        </w:rPr>
        <w:t>ЗАЯВА</w:t>
      </w:r>
      <w:r w:rsidRPr="000B0C85">
        <w:rPr>
          <w:rFonts w:ascii="Times New Roman" w:hAnsi="Times New Roman" w:cs="Times New Roman"/>
          <w:color w:val="auto"/>
          <w:lang w:val="ru-RU"/>
        </w:rPr>
        <w:br/>
        <w:t xml:space="preserve">про </w:t>
      </w:r>
      <w:proofErr w:type="spellStart"/>
      <w:r w:rsidRPr="000B0C85">
        <w:rPr>
          <w:rFonts w:ascii="Times New Roman" w:hAnsi="Times New Roman" w:cs="Times New Roman"/>
          <w:color w:val="auto"/>
          <w:lang w:val="ru-RU"/>
        </w:rPr>
        <w:t>відсутність</w:t>
      </w:r>
      <w:proofErr w:type="spellEnd"/>
      <w:r w:rsidRPr="000B0C85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color w:val="auto"/>
          <w:lang w:val="ru-RU"/>
        </w:rPr>
        <w:t>конфлікту</w:t>
      </w:r>
      <w:proofErr w:type="spellEnd"/>
      <w:r w:rsidRPr="000B0C85">
        <w:rPr>
          <w:rFonts w:ascii="Times New Roman" w:hAnsi="Times New Roman" w:cs="Times New Roman"/>
          <w:color w:val="auto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color w:val="auto"/>
          <w:lang w:val="ru-RU"/>
        </w:rPr>
        <w:t>інтересів</w:t>
      </w:r>
      <w:proofErr w:type="spellEnd"/>
    </w:p>
    <w:p w14:paraId="0B9CDB1B" w14:textId="77777777" w:rsidR="009D0444" w:rsidRPr="000B0C85" w:rsidRDefault="009D0444" w:rsidP="00762835">
      <w:pPr>
        <w:jc w:val="center"/>
        <w:rPr>
          <w:rFonts w:ascii="Times New Roman" w:hAnsi="Times New Roman" w:cs="Times New Roman"/>
          <w:lang w:val="ru-RU"/>
        </w:rPr>
      </w:pPr>
    </w:p>
    <w:p w14:paraId="2A294872" w14:textId="28D38C24" w:rsidR="00762835" w:rsidRDefault="00296534" w:rsidP="00762835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0B0C85">
        <w:rPr>
          <w:rFonts w:ascii="Times New Roman" w:hAnsi="Times New Roman" w:cs="Times New Roman"/>
          <w:lang w:val="ru-RU"/>
        </w:rPr>
        <w:t>Я, ____________________________________</w:t>
      </w:r>
      <w:r w:rsidR="00762835">
        <w:rPr>
          <w:rFonts w:ascii="Times New Roman" w:hAnsi="Times New Roman" w:cs="Times New Roman"/>
          <w:lang w:val="ru-RU"/>
        </w:rPr>
        <w:t>___________________________</w:t>
      </w:r>
      <w:r w:rsidRPr="000B0C85">
        <w:rPr>
          <w:rFonts w:ascii="Times New Roman" w:hAnsi="Times New Roman" w:cs="Times New Roman"/>
          <w:lang w:val="ru-RU"/>
        </w:rPr>
        <w:t xml:space="preserve">, </w:t>
      </w:r>
      <w:proofErr w:type="spellStart"/>
      <w:r w:rsidRPr="000B0C85">
        <w:rPr>
          <w:rFonts w:ascii="Times New Roman" w:hAnsi="Times New Roman" w:cs="Times New Roman"/>
          <w:lang w:val="ru-RU"/>
        </w:rPr>
        <w:t>подаючи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документи для </w:t>
      </w:r>
      <w:proofErr w:type="spellStart"/>
      <w:r w:rsidRPr="000B0C85">
        <w:rPr>
          <w:rFonts w:ascii="Times New Roman" w:hAnsi="Times New Roman" w:cs="Times New Roman"/>
          <w:lang w:val="ru-RU"/>
        </w:rPr>
        <w:t>участі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у конкурсному </w:t>
      </w:r>
      <w:proofErr w:type="spellStart"/>
      <w:r w:rsidRPr="000B0C85">
        <w:rPr>
          <w:rFonts w:ascii="Times New Roman" w:hAnsi="Times New Roman" w:cs="Times New Roman"/>
          <w:lang w:val="ru-RU"/>
        </w:rPr>
        <w:t>відборі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на посаду члена (</w:t>
      </w:r>
      <w:proofErr w:type="spellStart"/>
      <w:r w:rsidRPr="000B0C85">
        <w:rPr>
          <w:rFonts w:ascii="Times New Roman" w:hAnsi="Times New Roman" w:cs="Times New Roman"/>
          <w:lang w:val="ru-RU"/>
        </w:rPr>
        <w:t>незалежного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члена) </w:t>
      </w:r>
      <w:proofErr w:type="spellStart"/>
      <w:r w:rsidRPr="000B0C85">
        <w:rPr>
          <w:rFonts w:ascii="Times New Roman" w:hAnsi="Times New Roman" w:cs="Times New Roman"/>
          <w:lang w:val="ru-RU"/>
        </w:rPr>
        <w:t>наглядової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ради Комунального </w:t>
      </w:r>
      <w:proofErr w:type="spellStart"/>
      <w:r w:rsidRPr="000B0C85">
        <w:rPr>
          <w:rFonts w:ascii="Times New Roman" w:hAnsi="Times New Roman" w:cs="Times New Roman"/>
          <w:lang w:val="ru-RU"/>
        </w:rPr>
        <w:t>некомерційного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підприємства «__________</w:t>
      </w:r>
      <w:r w:rsidR="00671B6A">
        <w:rPr>
          <w:rFonts w:ascii="Times New Roman" w:hAnsi="Times New Roman" w:cs="Times New Roman"/>
          <w:lang w:val="uk-UA"/>
        </w:rPr>
        <w:t>____________________________________________</w:t>
      </w:r>
      <w:r w:rsidRPr="000B0C85">
        <w:rPr>
          <w:rFonts w:ascii="Times New Roman" w:hAnsi="Times New Roman" w:cs="Times New Roman"/>
          <w:lang w:val="ru-RU"/>
        </w:rPr>
        <w:t>__________</w:t>
      </w:r>
      <w:r w:rsidR="00762835">
        <w:rPr>
          <w:rFonts w:ascii="Times New Roman" w:hAnsi="Times New Roman" w:cs="Times New Roman"/>
          <w:lang w:val="ru-RU"/>
        </w:rPr>
        <w:t>____</w:t>
      </w:r>
      <w:r w:rsidRPr="000B0C85">
        <w:rPr>
          <w:rFonts w:ascii="Times New Roman" w:hAnsi="Times New Roman" w:cs="Times New Roman"/>
          <w:lang w:val="ru-RU"/>
        </w:rPr>
        <w:t>»,</w:t>
      </w:r>
      <w:proofErr w:type="spellStart"/>
      <w:r w:rsidRPr="000B0C85">
        <w:rPr>
          <w:rFonts w:ascii="Times New Roman" w:hAnsi="Times New Roman" w:cs="Times New Roman"/>
          <w:lang w:val="ru-RU"/>
        </w:rPr>
        <w:t>цією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заявою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підтверджую</w:t>
      </w:r>
      <w:proofErr w:type="spellEnd"/>
      <w:r w:rsidRPr="000B0C85">
        <w:rPr>
          <w:rFonts w:ascii="Times New Roman" w:hAnsi="Times New Roman" w:cs="Times New Roman"/>
          <w:lang w:val="ru-RU"/>
        </w:rPr>
        <w:t>, що:</w:t>
      </w:r>
    </w:p>
    <w:p w14:paraId="3349C70E" w14:textId="77777777" w:rsidR="00762835" w:rsidRDefault="00762835" w:rsidP="00762835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</w:p>
    <w:p w14:paraId="35F55D72" w14:textId="0CCD1921" w:rsidR="00762835" w:rsidRDefault="00296534" w:rsidP="00762835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proofErr w:type="gramStart"/>
      <w:r w:rsidRPr="000B0C85">
        <w:rPr>
          <w:rFonts w:ascii="Times New Roman" w:hAnsi="Times New Roman" w:cs="Times New Roman"/>
          <w:lang w:val="ru-RU"/>
        </w:rPr>
        <w:t>у мене</w:t>
      </w:r>
      <w:proofErr w:type="gram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відсутній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реальний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та </w:t>
      </w:r>
      <w:proofErr w:type="spellStart"/>
      <w:r w:rsidRPr="000B0C85">
        <w:rPr>
          <w:rFonts w:ascii="Times New Roman" w:hAnsi="Times New Roman" w:cs="Times New Roman"/>
          <w:lang w:val="ru-RU"/>
        </w:rPr>
        <w:t>потенційний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конфлікт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інтересів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у </w:t>
      </w:r>
      <w:proofErr w:type="spellStart"/>
      <w:r w:rsidRPr="000B0C85">
        <w:rPr>
          <w:rFonts w:ascii="Times New Roman" w:hAnsi="Times New Roman" w:cs="Times New Roman"/>
          <w:lang w:val="ru-RU"/>
        </w:rPr>
        <w:t>розумінні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Закону України «Про запобігання корупції», </w:t>
      </w:r>
      <w:proofErr w:type="spellStart"/>
      <w:r w:rsidRPr="000B0C85">
        <w:rPr>
          <w:rFonts w:ascii="Times New Roman" w:hAnsi="Times New Roman" w:cs="Times New Roman"/>
          <w:lang w:val="ru-RU"/>
        </w:rPr>
        <w:t>який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може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вплинути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на </w:t>
      </w:r>
      <w:proofErr w:type="spellStart"/>
      <w:r w:rsidRPr="000B0C85">
        <w:rPr>
          <w:rFonts w:ascii="Times New Roman" w:hAnsi="Times New Roman" w:cs="Times New Roman"/>
          <w:lang w:val="ru-RU"/>
        </w:rPr>
        <w:t>об'єктивність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чи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неупередженість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виконання мною </w:t>
      </w:r>
      <w:proofErr w:type="spellStart"/>
      <w:r w:rsidRPr="000B0C85">
        <w:rPr>
          <w:rFonts w:ascii="Times New Roman" w:hAnsi="Times New Roman" w:cs="Times New Roman"/>
          <w:lang w:val="ru-RU"/>
        </w:rPr>
        <w:t>повноважень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члена </w:t>
      </w:r>
      <w:proofErr w:type="spellStart"/>
      <w:r w:rsidRPr="000B0C85">
        <w:rPr>
          <w:rFonts w:ascii="Times New Roman" w:hAnsi="Times New Roman" w:cs="Times New Roman"/>
          <w:lang w:val="ru-RU"/>
        </w:rPr>
        <w:t>наглядової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ради;</w:t>
      </w:r>
    </w:p>
    <w:p w14:paraId="0FFA56D8" w14:textId="77777777" w:rsidR="00762835" w:rsidRDefault="00762835" w:rsidP="00762835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</w:p>
    <w:p w14:paraId="400D1948" w14:textId="7A18441F" w:rsidR="00F71027" w:rsidRDefault="00296534" w:rsidP="00762835">
      <w:pPr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proofErr w:type="spellStart"/>
      <w:r w:rsidRPr="000B0C85">
        <w:rPr>
          <w:rFonts w:ascii="Times New Roman" w:hAnsi="Times New Roman" w:cs="Times New Roman"/>
          <w:lang w:val="ru-RU"/>
        </w:rPr>
        <w:t>мені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не </w:t>
      </w:r>
      <w:proofErr w:type="spellStart"/>
      <w:r w:rsidRPr="000B0C85">
        <w:rPr>
          <w:rFonts w:ascii="Times New Roman" w:hAnsi="Times New Roman" w:cs="Times New Roman"/>
          <w:lang w:val="ru-RU"/>
        </w:rPr>
        <w:t>відомо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про будь-які </w:t>
      </w:r>
      <w:proofErr w:type="spellStart"/>
      <w:r w:rsidRPr="000B0C85">
        <w:rPr>
          <w:rFonts w:ascii="Times New Roman" w:hAnsi="Times New Roman" w:cs="Times New Roman"/>
          <w:lang w:val="ru-RU"/>
        </w:rPr>
        <w:t>обставини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, що відповідно до законодавства або Порядку </w:t>
      </w:r>
      <w:proofErr w:type="spellStart"/>
      <w:r w:rsidRPr="000B0C85">
        <w:rPr>
          <w:rFonts w:ascii="Times New Roman" w:hAnsi="Times New Roman" w:cs="Times New Roman"/>
          <w:lang w:val="ru-RU"/>
        </w:rPr>
        <w:t>утворення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наглядової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gramStart"/>
      <w:r w:rsidRPr="000B0C85">
        <w:rPr>
          <w:rFonts w:ascii="Times New Roman" w:hAnsi="Times New Roman" w:cs="Times New Roman"/>
          <w:lang w:val="ru-RU"/>
        </w:rPr>
        <w:t>ради закладу</w:t>
      </w:r>
      <w:proofErr w:type="gramEnd"/>
      <w:r w:rsidRPr="000B0C85">
        <w:rPr>
          <w:rFonts w:ascii="Times New Roman" w:hAnsi="Times New Roman" w:cs="Times New Roman"/>
          <w:lang w:val="ru-RU"/>
        </w:rPr>
        <w:t xml:space="preserve"> охорони </w:t>
      </w:r>
      <w:proofErr w:type="spellStart"/>
      <w:r w:rsidRPr="000B0C85">
        <w:rPr>
          <w:rFonts w:ascii="Times New Roman" w:hAnsi="Times New Roman" w:cs="Times New Roman"/>
          <w:lang w:val="ru-RU"/>
        </w:rPr>
        <w:t>здоров'я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0B0C85">
        <w:rPr>
          <w:rFonts w:ascii="Times New Roman" w:hAnsi="Times New Roman" w:cs="Times New Roman"/>
          <w:lang w:val="ru-RU"/>
        </w:rPr>
        <w:t>можуть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бути </w:t>
      </w:r>
      <w:proofErr w:type="spellStart"/>
      <w:r w:rsidRPr="000B0C85">
        <w:rPr>
          <w:rFonts w:ascii="Times New Roman" w:hAnsi="Times New Roman" w:cs="Times New Roman"/>
          <w:lang w:val="ru-RU"/>
        </w:rPr>
        <w:t>перешкодою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для </w:t>
      </w:r>
      <w:proofErr w:type="spellStart"/>
      <w:r w:rsidRPr="000B0C85">
        <w:rPr>
          <w:rFonts w:ascii="Times New Roman" w:hAnsi="Times New Roman" w:cs="Times New Roman"/>
          <w:lang w:val="ru-RU"/>
        </w:rPr>
        <w:t>призначення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мене членом </w:t>
      </w:r>
      <w:proofErr w:type="spellStart"/>
      <w:r w:rsidRPr="000B0C85">
        <w:rPr>
          <w:rFonts w:ascii="Times New Roman" w:hAnsi="Times New Roman" w:cs="Times New Roman"/>
          <w:lang w:val="ru-RU"/>
        </w:rPr>
        <w:t>наглядової</w:t>
      </w:r>
      <w:proofErr w:type="spellEnd"/>
      <w:r w:rsidRPr="000B0C85">
        <w:rPr>
          <w:rFonts w:ascii="Times New Roman" w:hAnsi="Times New Roman" w:cs="Times New Roman"/>
          <w:lang w:val="ru-RU"/>
        </w:rPr>
        <w:t xml:space="preserve"> ради;</w:t>
      </w:r>
    </w:p>
    <w:p w14:paraId="379D6BE6" w14:textId="77777777" w:rsidR="00762835" w:rsidRDefault="00762835" w:rsidP="00762835">
      <w:pPr>
        <w:pStyle w:val="a0"/>
        <w:numPr>
          <w:ilvl w:val="0"/>
          <w:numId w:val="0"/>
        </w:num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</w:p>
    <w:p w14:paraId="518FC50F" w14:textId="593A1235" w:rsidR="00F71027" w:rsidRPr="00762835" w:rsidRDefault="00296534" w:rsidP="00762835">
      <w:pPr>
        <w:pStyle w:val="a0"/>
        <w:numPr>
          <w:ilvl w:val="0"/>
          <w:numId w:val="0"/>
        </w:numPr>
        <w:tabs>
          <w:tab w:val="left" w:pos="1134"/>
        </w:tabs>
        <w:spacing w:after="0"/>
        <w:ind w:firstLine="567"/>
        <w:jc w:val="both"/>
        <w:rPr>
          <w:rFonts w:ascii="Times New Roman" w:hAnsi="Times New Roman" w:cs="Times New Roman"/>
          <w:lang w:val="ru-RU"/>
        </w:rPr>
      </w:pPr>
      <w:r w:rsidRPr="00762835">
        <w:rPr>
          <w:rFonts w:ascii="Times New Roman" w:hAnsi="Times New Roman" w:cs="Times New Roman"/>
          <w:lang w:val="ru-RU"/>
        </w:rPr>
        <w:t xml:space="preserve">у </w:t>
      </w:r>
      <w:proofErr w:type="spellStart"/>
      <w:r w:rsidRPr="00762835">
        <w:rPr>
          <w:rFonts w:ascii="Times New Roman" w:hAnsi="Times New Roman" w:cs="Times New Roman"/>
          <w:lang w:val="ru-RU"/>
        </w:rPr>
        <w:t>разі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виникнення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реального </w:t>
      </w:r>
      <w:proofErr w:type="spellStart"/>
      <w:r w:rsidRPr="00762835">
        <w:rPr>
          <w:rFonts w:ascii="Times New Roman" w:hAnsi="Times New Roman" w:cs="Times New Roman"/>
          <w:lang w:val="ru-RU"/>
        </w:rPr>
        <w:t>чи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потенційного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конфлікту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інтересів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зобов'язуюсь</w:t>
      </w:r>
      <w:proofErr w:type="spellEnd"/>
      <w:r w:rsid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невідкладно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повідомити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про </w:t>
      </w:r>
      <w:proofErr w:type="spellStart"/>
      <w:r w:rsidRPr="00762835">
        <w:rPr>
          <w:rFonts w:ascii="Times New Roman" w:hAnsi="Times New Roman" w:cs="Times New Roman"/>
          <w:lang w:val="ru-RU"/>
        </w:rPr>
        <w:t>це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</w:t>
      </w:r>
      <w:proofErr w:type="spellStart"/>
      <w:r w:rsidRPr="00762835">
        <w:rPr>
          <w:rFonts w:ascii="Times New Roman" w:hAnsi="Times New Roman" w:cs="Times New Roman"/>
          <w:lang w:val="ru-RU"/>
        </w:rPr>
        <w:t>власника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закладу та </w:t>
      </w:r>
      <w:proofErr w:type="spellStart"/>
      <w:r w:rsidRPr="00762835">
        <w:rPr>
          <w:rFonts w:ascii="Times New Roman" w:hAnsi="Times New Roman" w:cs="Times New Roman"/>
          <w:lang w:val="ru-RU"/>
        </w:rPr>
        <w:t>наглядову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раду (</w:t>
      </w:r>
      <w:proofErr w:type="spellStart"/>
      <w:r w:rsidRPr="00762835">
        <w:rPr>
          <w:rFonts w:ascii="Times New Roman" w:hAnsi="Times New Roman" w:cs="Times New Roman"/>
          <w:lang w:val="ru-RU"/>
        </w:rPr>
        <w:t>після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її </w:t>
      </w:r>
      <w:proofErr w:type="spellStart"/>
      <w:r w:rsidRPr="00762835">
        <w:rPr>
          <w:rFonts w:ascii="Times New Roman" w:hAnsi="Times New Roman" w:cs="Times New Roman"/>
          <w:lang w:val="ru-RU"/>
        </w:rPr>
        <w:t>утворення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) та </w:t>
      </w:r>
      <w:proofErr w:type="spellStart"/>
      <w:r w:rsidRPr="00762835">
        <w:rPr>
          <w:rFonts w:ascii="Times New Roman" w:hAnsi="Times New Roman" w:cs="Times New Roman"/>
          <w:lang w:val="ru-RU"/>
        </w:rPr>
        <w:t>діяти</w:t>
      </w:r>
      <w:proofErr w:type="spellEnd"/>
      <w:r w:rsidRPr="00762835">
        <w:rPr>
          <w:rFonts w:ascii="Times New Roman" w:hAnsi="Times New Roman" w:cs="Times New Roman"/>
          <w:lang w:val="ru-RU"/>
        </w:rPr>
        <w:t xml:space="preserve"> відповідно до вимог Закону України «Про запобігання корупції».</w:t>
      </w:r>
    </w:p>
    <w:p w14:paraId="5E7479FD" w14:textId="77777777" w:rsidR="00762835" w:rsidRDefault="00762835" w:rsidP="00762835">
      <w:pPr>
        <w:jc w:val="both"/>
        <w:rPr>
          <w:rFonts w:ascii="Times New Roman" w:hAnsi="Times New Roman" w:cs="Times New Roman"/>
        </w:rPr>
      </w:pPr>
    </w:p>
    <w:p w14:paraId="1387AB7D" w14:textId="666F2DDC" w:rsidR="00F71027" w:rsidRDefault="00296534" w:rsidP="00762835">
      <w:pPr>
        <w:spacing w:after="0"/>
        <w:jc w:val="both"/>
        <w:rPr>
          <w:rFonts w:ascii="Times New Roman" w:hAnsi="Times New Roman" w:cs="Times New Roman"/>
          <w:lang w:val="uk-UA"/>
        </w:rPr>
      </w:pPr>
      <w:r w:rsidRPr="009D0444">
        <w:rPr>
          <w:rFonts w:ascii="Times New Roman" w:hAnsi="Times New Roman" w:cs="Times New Roman"/>
        </w:rPr>
        <w:t xml:space="preserve">«___» ____________ 20__ </w:t>
      </w:r>
      <w:proofErr w:type="spellStart"/>
      <w:r w:rsidRPr="009D0444">
        <w:rPr>
          <w:rFonts w:ascii="Times New Roman" w:hAnsi="Times New Roman" w:cs="Times New Roman"/>
        </w:rPr>
        <w:t>рок</w:t>
      </w:r>
      <w:proofErr w:type="spellEnd"/>
      <w:r w:rsidR="00762835">
        <w:rPr>
          <w:rFonts w:ascii="Times New Roman" w:hAnsi="Times New Roman" w:cs="Times New Roman"/>
          <w:lang w:val="uk-UA"/>
        </w:rPr>
        <w:t xml:space="preserve">у </w:t>
      </w:r>
      <w:r w:rsidR="00762835">
        <w:rPr>
          <w:rFonts w:ascii="Times New Roman" w:hAnsi="Times New Roman" w:cs="Times New Roman"/>
          <w:lang w:val="uk-UA"/>
        </w:rPr>
        <w:tab/>
      </w:r>
      <w:r w:rsidR="00762835">
        <w:rPr>
          <w:rFonts w:ascii="Times New Roman" w:hAnsi="Times New Roman" w:cs="Times New Roman"/>
          <w:lang w:val="uk-UA"/>
        </w:rPr>
        <w:tab/>
      </w:r>
      <w:r w:rsidR="00762835">
        <w:rPr>
          <w:rFonts w:ascii="Times New Roman" w:hAnsi="Times New Roman" w:cs="Times New Roman"/>
          <w:lang w:val="uk-UA"/>
        </w:rPr>
        <w:tab/>
      </w:r>
      <w:r w:rsidR="00762835">
        <w:rPr>
          <w:rFonts w:ascii="Times New Roman" w:hAnsi="Times New Roman" w:cs="Times New Roman"/>
          <w:lang w:val="uk-UA"/>
        </w:rPr>
        <w:tab/>
      </w:r>
      <w:r w:rsidRPr="009D0444">
        <w:rPr>
          <w:rFonts w:ascii="Times New Roman" w:hAnsi="Times New Roman" w:cs="Times New Roman"/>
        </w:rPr>
        <w:t>________________________</w:t>
      </w:r>
      <w:r w:rsidR="00762835">
        <w:rPr>
          <w:rFonts w:ascii="Times New Roman" w:hAnsi="Times New Roman" w:cs="Times New Roman"/>
          <w:lang w:val="uk-UA"/>
        </w:rPr>
        <w:t xml:space="preserve"> </w:t>
      </w:r>
    </w:p>
    <w:p w14:paraId="38940A2E" w14:textId="652A4D06" w:rsidR="00762835" w:rsidRPr="00762835" w:rsidRDefault="00762835" w:rsidP="00762835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 w:rsidRPr="00762835">
        <w:rPr>
          <w:rFonts w:ascii="Times New Roman" w:hAnsi="Times New Roman" w:cs="Times New Roman"/>
        </w:rPr>
        <w:t>(</w:t>
      </w:r>
      <w:proofErr w:type="spellStart"/>
      <w:r w:rsidRPr="00762835">
        <w:rPr>
          <w:rFonts w:ascii="Times New Roman" w:hAnsi="Times New Roman" w:cs="Times New Roman"/>
        </w:rPr>
        <w:t>підпис</w:t>
      </w:r>
      <w:proofErr w:type="spellEnd"/>
      <w:r w:rsidRPr="00762835">
        <w:rPr>
          <w:rFonts w:ascii="Times New Roman" w:hAnsi="Times New Roman" w:cs="Times New Roman"/>
        </w:rPr>
        <w:t>)</w:t>
      </w:r>
      <w:bookmarkEnd w:id="0"/>
    </w:p>
    <w:sectPr w:rsidR="00762835" w:rsidRPr="00762835" w:rsidSect="000B0C85">
      <w:pgSz w:w="12240" w:h="15840"/>
      <w:pgMar w:top="1134" w:right="567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E5BC1238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C037FE9"/>
    <w:multiLevelType w:val="hybridMultilevel"/>
    <w:tmpl w:val="E468F304"/>
    <w:lvl w:ilvl="0" w:tplc="30BE401C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2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8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B0C85"/>
    <w:rsid w:val="0015074B"/>
    <w:rsid w:val="0029639D"/>
    <w:rsid w:val="00296534"/>
    <w:rsid w:val="00326F90"/>
    <w:rsid w:val="00671B6A"/>
    <w:rsid w:val="00762835"/>
    <w:rsid w:val="009D0444"/>
    <w:rsid w:val="00AA1D8D"/>
    <w:rsid w:val="00B47730"/>
    <w:rsid w:val="00CB0664"/>
    <w:rsid w:val="00F710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7AE813A"/>
  <w14:defaultImageDpi w14:val="300"/>
  <w15:docId w15:val="{1B538446-7165-4054-8C29-EEA8259B3C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1">
    <w:name w:val="Normal"/>
    <w:qFormat/>
    <w:rsid w:val="00FC693F"/>
    <w:rPr>
      <w:sz w:val="28"/>
    </w:rPr>
  </w:style>
  <w:style w:type="paragraph" w:styleId="1">
    <w:name w:val="heading 1"/>
    <w:basedOn w:val="a1"/>
    <w:next w:val="a1"/>
    <w:link w:val="10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styleId="a5">
    <w:name w:val="header"/>
    <w:basedOn w:val="a1"/>
    <w:link w:val="a6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E618BF"/>
  </w:style>
  <w:style w:type="paragraph" w:styleId="a7">
    <w:name w:val="footer"/>
    <w:basedOn w:val="a1"/>
    <w:link w:val="a8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E618BF"/>
  </w:style>
  <w:style w:type="paragraph" w:styleId="a9">
    <w:name w:val="No Spacing"/>
    <w:uiPriority w:val="1"/>
    <w:qFormat/>
    <w:rsid w:val="00FC693F"/>
    <w:pPr>
      <w:spacing w:after="0" w:line="240" w:lineRule="auto"/>
    </w:pPr>
  </w:style>
  <w:style w:type="character" w:customStyle="1" w:styleId="10">
    <w:name w:val="Заголовок 1 Знак"/>
    <w:basedOn w:val="a2"/>
    <w:link w:val="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2">
    <w:name w:val="Заголовок 2 Знак"/>
    <w:basedOn w:val="a2"/>
    <w:link w:val="2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2">
    <w:name w:val="Заголовок 3 Знак"/>
    <w:basedOn w:val="a2"/>
    <w:link w:val="31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a">
    <w:name w:val="Title"/>
    <w:basedOn w:val="a1"/>
    <w:next w:val="a1"/>
    <w:link w:val="ab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Заголовок Знак"/>
    <w:basedOn w:val="a2"/>
    <w:link w:val="aa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c">
    <w:name w:val="Subtitle"/>
    <w:basedOn w:val="a1"/>
    <w:next w:val="a1"/>
    <w:link w:val="ad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e">
    <w:name w:val="List Paragraph"/>
    <w:basedOn w:val="a1"/>
    <w:uiPriority w:val="34"/>
    <w:qFormat/>
    <w:rsid w:val="00FC693F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AA1D8D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AA1D8D"/>
  </w:style>
  <w:style w:type="paragraph" w:styleId="23">
    <w:name w:val="Body Text 2"/>
    <w:basedOn w:val="a1"/>
    <w:link w:val="24"/>
    <w:uiPriority w:val="99"/>
    <w:unhideWhenUsed/>
    <w:rsid w:val="00AA1D8D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AA1D8D"/>
  </w:style>
  <w:style w:type="paragraph" w:styleId="33">
    <w:name w:val="Body Text 3"/>
    <w:basedOn w:val="a1"/>
    <w:link w:val="34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AA1D8D"/>
    <w:rPr>
      <w:sz w:val="16"/>
      <w:szCs w:val="16"/>
    </w:rPr>
  </w:style>
  <w:style w:type="paragraph" w:styleId="af1">
    <w:name w:val="List"/>
    <w:basedOn w:val="a1"/>
    <w:uiPriority w:val="99"/>
    <w:unhideWhenUsed/>
    <w:rsid w:val="00AA1D8D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326F90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326F90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326F90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326F90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326F90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326F90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29639D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29639D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29639D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29639D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29639D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af4">
    <w:name w:val="Текст макроса Знак"/>
    <w:basedOn w:val="a2"/>
    <w:link w:val="af3"/>
    <w:uiPriority w:val="99"/>
    <w:rsid w:val="0029639D"/>
    <w:rPr>
      <w:rFonts w:ascii="Courier" w:hAnsi="Courier"/>
      <w:sz w:val="20"/>
      <w:szCs w:val="20"/>
    </w:rPr>
  </w:style>
  <w:style w:type="paragraph" w:styleId="27">
    <w:name w:val="Quote"/>
    <w:basedOn w:val="a1"/>
    <w:next w:val="a1"/>
    <w:link w:val="28"/>
    <w:uiPriority w:val="29"/>
    <w:qFormat/>
    <w:rsid w:val="00FC693F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FC693F"/>
    <w:rPr>
      <w:i/>
      <w:iCs/>
      <w:color w:val="000000" w:themeColor="text1"/>
    </w:rPr>
  </w:style>
  <w:style w:type="character" w:customStyle="1" w:styleId="40">
    <w:name w:val="Заголовок 4 Знак"/>
    <w:basedOn w:val="a2"/>
    <w:link w:val="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2"/>
    <w:link w:val="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2"/>
    <w:link w:val="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2"/>
    <w:link w:val="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2"/>
    <w:link w:val="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2"/>
    <w:link w:val="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f5">
    <w:name w:val="caption"/>
    <w:basedOn w:val="a1"/>
    <w:next w:val="a1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af6">
    <w:name w:val="Strong"/>
    <w:basedOn w:val="a2"/>
    <w:uiPriority w:val="22"/>
    <w:qFormat/>
    <w:rsid w:val="00FC693F"/>
    <w:rPr>
      <w:b/>
      <w:bCs/>
    </w:rPr>
  </w:style>
  <w:style w:type="character" w:styleId="af7">
    <w:name w:val="Emphasis"/>
    <w:basedOn w:val="a2"/>
    <w:uiPriority w:val="20"/>
    <w:qFormat/>
    <w:rsid w:val="00FC693F"/>
    <w:rPr>
      <w:i/>
      <w:iCs/>
    </w:rPr>
  </w:style>
  <w:style w:type="paragraph" w:styleId="af8">
    <w:name w:val="Intense Quote"/>
    <w:basedOn w:val="a1"/>
    <w:next w:val="a1"/>
    <w:link w:val="af9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9">
    <w:name w:val="Выделенная цитата Знак"/>
    <w:basedOn w:val="a2"/>
    <w:link w:val="af8"/>
    <w:uiPriority w:val="30"/>
    <w:rsid w:val="00FC693F"/>
    <w:rPr>
      <w:b/>
      <w:bCs/>
      <w:i/>
      <w:iCs/>
      <w:color w:val="4F81BD" w:themeColor="accent1"/>
    </w:rPr>
  </w:style>
  <w:style w:type="character" w:styleId="afa">
    <w:name w:val="Subtle Emphasis"/>
    <w:basedOn w:val="a2"/>
    <w:uiPriority w:val="19"/>
    <w:qFormat/>
    <w:rsid w:val="00FC693F"/>
    <w:rPr>
      <w:i/>
      <w:iCs/>
      <w:color w:val="808080" w:themeColor="text1" w:themeTint="7F"/>
    </w:rPr>
  </w:style>
  <w:style w:type="character" w:styleId="afb">
    <w:name w:val="Intense Emphasis"/>
    <w:basedOn w:val="a2"/>
    <w:uiPriority w:val="21"/>
    <w:qFormat/>
    <w:rsid w:val="00FC693F"/>
    <w:rPr>
      <w:b/>
      <w:bCs/>
      <w:i/>
      <w:iCs/>
      <w:color w:val="4F81BD" w:themeColor="accent1"/>
    </w:rPr>
  </w:style>
  <w:style w:type="character" w:styleId="afc">
    <w:name w:val="Subtle Reference"/>
    <w:basedOn w:val="a2"/>
    <w:uiPriority w:val="31"/>
    <w:qFormat/>
    <w:rsid w:val="00FC693F"/>
    <w:rPr>
      <w:smallCaps/>
      <w:color w:val="C0504D" w:themeColor="accent2"/>
      <w:u w:val="single"/>
    </w:rPr>
  </w:style>
  <w:style w:type="character" w:styleId="afd">
    <w:name w:val="Intense Reference"/>
    <w:basedOn w:val="a2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afe">
    <w:name w:val="Book Title"/>
    <w:basedOn w:val="a2"/>
    <w:uiPriority w:val="33"/>
    <w:qFormat/>
    <w:rsid w:val="00FC693F"/>
    <w:rPr>
      <w:b/>
      <w:bCs/>
      <w:smallCaps/>
      <w:spacing w:val="5"/>
    </w:rPr>
  </w:style>
  <w:style w:type="paragraph" w:styleId="aff">
    <w:name w:val="TOC Heading"/>
    <w:basedOn w:val="1"/>
    <w:next w:val="a1"/>
    <w:uiPriority w:val="39"/>
    <w:semiHidden/>
    <w:unhideWhenUsed/>
    <w:qFormat/>
    <w:rsid w:val="00FC693F"/>
    <w:pPr>
      <w:outlineLvl w:val="9"/>
    </w:pPr>
  </w:style>
  <w:style w:type="table" w:styleId="aff0">
    <w:name w:val="Table Grid"/>
    <w:basedOn w:val="a3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f1">
    <w:name w:val="Light Shading"/>
    <w:basedOn w:val="a3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-1">
    <w:name w:val="Light Shading Accent 1"/>
    <w:basedOn w:val="a3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-2">
    <w:name w:val="Light Shading Accent 2"/>
    <w:basedOn w:val="a3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-3">
    <w:name w:val="Light Shading Accent 3"/>
    <w:basedOn w:val="a3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-4">
    <w:name w:val="Light Shading Accent 4"/>
    <w:basedOn w:val="a3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-5">
    <w:name w:val="Light Shading Accent 5"/>
    <w:basedOn w:val="a3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6">
    <w:name w:val="Light Shading Accent 6"/>
    <w:basedOn w:val="a3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aff2">
    <w:name w:val="Light List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-10">
    <w:name w:val="Light List Accent 1"/>
    <w:basedOn w:val="a3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-20">
    <w:name w:val="Light List Accent 2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-30">
    <w:name w:val="Light List Accent 3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-40">
    <w:name w:val="Light List Accent 4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-50">
    <w:name w:val="Light List Accent 5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-60">
    <w:name w:val="Light List Accent 6"/>
    <w:basedOn w:val="a3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aff3">
    <w:name w:val="Light Grid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-11">
    <w:name w:val="Light Grid Accent 1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-21">
    <w:name w:val="Light Grid Accent 2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-31">
    <w:name w:val="Light Grid Accent 3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-41">
    <w:name w:val="Light Grid Accent 4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-51">
    <w:name w:val="Light Grid Accent 5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-61">
    <w:name w:val="Light Grid Accent 6"/>
    <w:basedOn w:val="a3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11">
    <w:name w:val="Medium Shading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1">
    <w:name w:val="Medium Shading 1 Accent 1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2">
    <w:name w:val="Medium Shading 1 Accent 2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3">
    <w:name w:val="Medium Shading 1 Accent 3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4">
    <w:name w:val="Medium Shading 1 Accent 4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5">
    <w:name w:val="Medium Shading 1 Accent 5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1-6">
    <w:name w:val="Medium Shading 1 Accent 6"/>
    <w:basedOn w:val="a3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29">
    <w:name w:val="Medium Shading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1">
    <w:name w:val="Medium Shading 2 Accent 1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2">
    <w:name w:val="Medium Shading 2 Accent 2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3">
    <w:name w:val="Medium Shading 2 Accent 3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4">
    <w:name w:val="Medium Shading 2 Accent 4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5">
    <w:name w:val="Medium Shading 2 Accent 5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2-6">
    <w:name w:val="Medium Shading 2 Accent 6"/>
    <w:basedOn w:val="a3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12">
    <w:name w:val="Medium Lis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1-10">
    <w:name w:val="Medium List 1 Accent 1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1-20">
    <w:name w:val="Medium List 1 Accent 2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1-30">
    <w:name w:val="Medium List 1 Accent 3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1-40">
    <w:name w:val="Medium List 1 Accent 4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1-50">
    <w:name w:val="Medium List 1 Accent 5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1-60">
    <w:name w:val="Medium List 1 Accent 6"/>
    <w:basedOn w:val="a3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2a">
    <w:name w:val="Medium Lis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10">
    <w:name w:val="Medium List 2 Accent 1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20">
    <w:name w:val="Medium List 2 Accent 2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30">
    <w:name w:val="Medium List 2 Accent 3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40">
    <w:name w:val="Medium List 2 Accent 4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50">
    <w:name w:val="Medium List 2 Accent 5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2-60">
    <w:name w:val="Medium List 2 Accent 6"/>
    <w:basedOn w:val="a3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13">
    <w:name w:val="Medium Grid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1-11">
    <w:name w:val="Medium Grid 1 Accent 1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1-21">
    <w:name w:val="Medium Grid 1 Accent 2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1-31">
    <w:name w:val="Medium Grid 1 Accent 3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1-41">
    <w:name w:val="Medium Grid 1 Accent 4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1-51">
    <w:name w:val="Medium Grid 1 Accent 5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1-61">
    <w:name w:val="Medium Grid 1 Accent 6"/>
    <w:basedOn w:val="a3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2b">
    <w:name w:val="Medium Grid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11">
    <w:name w:val="Medium Grid 2 Accent 1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21">
    <w:name w:val="Medium Grid 2 Accent 2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31">
    <w:name w:val="Medium Grid 2 Accent 3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41">
    <w:name w:val="Medium Grid 2 Accent 4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51">
    <w:name w:val="Medium Grid 2 Accent 5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2-61">
    <w:name w:val="Medium Grid 2 Accent 6"/>
    <w:basedOn w:val="a3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37">
    <w:name w:val="Medium Grid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3-1">
    <w:name w:val="Medium Grid 3 Accent 1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3-2">
    <w:name w:val="Medium Grid 3 Accent 2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3-3">
    <w:name w:val="Medium Grid 3 Accent 3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3-4">
    <w:name w:val="Medium Grid 3 Accent 4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3-5">
    <w:name w:val="Medium Grid 3 Accent 5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3-6">
    <w:name w:val="Medium Grid 3 Accent 6"/>
    <w:basedOn w:val="a3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aff4">
    <w:name w:val="Dark List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-12">
    <w:name w:val="Dark List Accent 1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-22">
    <w:name w:val="Dark List Accent 2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-32">
    <w:name w:val="Dark List Accent 3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-42">
    <w:name w:val="Dark List Accent 4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-52">
    <w:name w:val="Dark List Accent 5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-62">
    <w:name w:val="Dark List Accent 6"/>
    <w:basedOn w:val="a3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aff5">
    <w:name w:val="Colorful Shading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13">
    <w:name w:val="Colorful Shading Accent 1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23">
    <w:name w:val="Colorful Shading Accent 2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33">
    <w:name w:val="Colorful Shading Accent 3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3">
    <w:name w:val="Colorful Shading Accent 4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53">
    <w:name w:val="Colorful Shading Accent 5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-63">
    <w:name w:val="Colorful Shading Accent 6"/>
    <w:basedOn w:val="a3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aff6">
    <w:name w:val="Colorful List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-14">
    <w:name w:val="Colorful List Accent 1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-24">
    <w:name w:val="Colorful List Accent 2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-34">
    <w:name w:val="Colorful List Accent 3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-44">
    <w:name w:val="Colorful List Accent 4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-54">
    <w:name w:val="Colorful List Accent 5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-64">
    <w:name w:val="Colorful List Accent 6"/>
    <w:basedOn w:val="a3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aff7">
    <w:name w:val="Colorful Grid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-15">
    <w:name w:val="Colorful Grid Accent 1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-25">
    <w:name w:val="Colorful Grid Accent 2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-35">
    <w:name w:val="Colorful Grid Accent 3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-45">
    <w:name w:val="Colorful Grid Accent 4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-55">
    <w:name w:val="Colorful Grid Accent 5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-65">
    <w:name w:val="Colorful Grid Accent 6"/>
    <w:basedOn w:val="a3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character" w:styleId="aff8">
    <w:name w:val="Placeholder Text"/>
    <w:basedOn w:val="a2"/>
    <w:uiPriority w:val="99"/>
    <w:semiHidden/>
    <w:rsid w:val="0076283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D80020B2-ADEF-451C-BA52-B544DDEBB7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696</Words>
  <Characters>398</Characters>
  <Application>Microsoft Office Word</Application>
  <DocSecurity>0</DocSecurity>
  <Lines>3</Lines>
  <Paragraphs>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1092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Наталія Воскобойнік</cp:lastModifiedBy>
  <cp:revision>4</cp:revision>
  <cp:lastPrinted>2026-08-04T08:53:00Z</cp:lastPrinted>
  <dcterms:created xsi:type="dcterms:W3CDTF">2013-12-23T23:15:00Z</dcterms:created>
  <dcterms:modified xsi:type="dcterms:W3CDTF">2026-08-04T09:16:00Z</dcterms:modified>
  <cp:category/>
</cp:coreProperties>
</file>